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28" w:type="dxa"/>
        <w:tblLayout w:type="fixed"/>
        <w:tblLook w:val="01E0"/>
      </w:tblPr>
      <w:tblGrid>
        <w:gridCol w:w="4317"/>
        <w:gridCol w:w="601"/>
        <w:gridCol w:w="4810"/>
      </w:tblGrid>
      <w:tr w:rsidR="00D37719" w:rsidRPr="00805DDA" w:rsidTr="00FE0FA6">
        <w:trPr>
          <w:trHeight w:val="2894"/>
        </w:trPr>
        <w:tc>
          <w:tcPr>
            <w:tcW w:w="4317" w:type="dxa"/>
          </w:tcPr>
          <w:p w:rsidR="00D37719" w:rsidRPr="00805DDA" w:rsidRDefault="00D37719" w:rsidP="0016380D">
            <w:pPr>
              <w:jc w:val="center"/>
              <w:rPr>
                <w:rFonts w:ascii="Times New Roman" w:hAnsi="Times New Roman" w:cs="Times New Roman"/>
                <w:color w:val="auto"/>
                <w:lang w:eastAsia="ru-RU"/>
              </w:rPr>
            </w:pPr>
          </w:p>
        </w:tc>
        <w:tc>
          <w:tcPr>
            <w:tcW w:w="601" w:type="dxa"/>
            <w:tcBorders>
              <w:left w:val="nil"/>
            </w:tcBorders>
          </w:tcPr>
          <w:p w:rsidR="00D37719" w:rsidRPr="00805DDA" w:rsidRDefault="00D37719" w:rsidP="0016380D">
            <w:pPr>
              <w:jc w:val="both"/>
              <w:rPr>
                <w:rFonts w:ascii="Times New Roman" w:hAnsi="Times New Roman" w:cs="Times New Roman"/>
                <w:color w:val="auto"/>
                <w:lang w:eastAsia="ru-RU"/>
              </w:rPr>
            </w:pPr>
          </w:p>
        </w:tc>
        <w:tc>
          <w:tcPr>
            <w:tcW w:w="4810" w:type="dxa"/>
          </w:tcPr>
          <w:p w:rsidR="00D37719" w:rsidRPr="00805DDA" w:rsidRDefault="00D37719" w:rsidP="0016380D">
            <w:pPr>
              <w:jc w:val="center"/>
              <w:rPr>
                <w:rFonts w:ascii="Times New Roman" w:hAnsi="Times New Roman" w:cs="Times New Roman"/>
                <w:color w:val="auto"/>
                <w:sz w:val="28"/>
                <w:szCs w:val="28"/>
                <w:lang w:eastAsia="ru-RU"/>
              </w:rPr>
            </w:pPr>
            <w:r w:rsidRPr="00805DDA">
              <w:rPr>
                <w:rFonts w:ascii="Times New Roman" w:hAnsi="Times New Roman" w:cs="Times New Roman"/>
                <w:color w:val="auto"/>
                <w:sz w:val="28"/>
                <w:szCs w:val="28"/>
                <w:lang w:eastAsia="ru-RU"/>
              </w:rPr>
              <w:t>ЗАТВЕРДЖЕНО</w:t>
            </w:r>
          </w:p>
          <w:p w:rsidR="00D37719" w:rsidRPr="00805DDA" w:rsidRDefault="00D37719" w:rsidP="0016380D">
            <w:pPr>
              <w:jc w:val="center"/>
              <w:rPr>
                <w:rFonts w:ascii="Times New Roman" w:hAnsi="Times New Roman" w:cs="Times New Roman"/>
                <w:color w:val="auto"/>
                <w:sz w:val="28"/>
                <w:szCs w:val="28"/>
                <w:lang w:eastAsia="ru-RU"/>
              </w:rPr>
            </w:pPr>
            <w:r w:rsidRPr="00805DDA">
              <w:rPr>
                <w:rFonts w:ascii="Times New Roman" w:hAnsi="Times New Roman" w:cs="Times New Roman"/>
                <w:color w:val="auto"/>
                <w:sz w:val="28"/>
                <w:szCs w:val="28"/>
                <w:lang w:eastAsia="ru-RU"/>
              </w:rPr>
              <w:t xml:space="preserve">рішення сьомої сесії </w:t>
            </w:r>
          </w:p>
          <w:p w:rsidR="00D37719" w:rsidRPr="00805DDA" w:rsidRDefault="00D37719" w:rsidP="0016380D">
            <w:pPr>
              <w:jc w:val="center"/>
              <w:rPr>
                <w:rFonts w:ascii="Times New Roman" w:hAnsi="Times New Roman" w:cs="Times New Roman"/>
                <w:color w:val="auto"/>
                <w:sz w:val="28"/>
                <w:szCs w:val="28"/>
                <w:lang w:eastAsia="ru-RU"/>
              </w:rPr>
            </w:pPr>
            <w:r w:rsidRPr="00805DDA">
              <w:rPr>
                <w:rFonts w:ascii="Times New Roman" w:hAnsi="Times New Roman" w:cs="Times New Roman"/>
                <w:color w:val="auto"/>
                <w:sz w:val="28"/>
                <w:szCs w:val="28"/>
                <w:lang w:eastAsia="ru-RU"/>
              </w:rPr>
              <w:t>районної ради сьомого скликання</w:t>
            </w:r>
          </w:p>
          <w:p w:rsidR="00D37719" w:rsidRPr="00805DDA" w:rsidRDefault="00D37719" w:rsidP="0016380D">
            <w:pPr>
              <w:jc w:val="center"/>
              <w:rPr>
                <w:rFonts w:ascii="Times New Roman" w:hAnsi="Times New Roman" w:cs="Times New Roman"/>
                <w:color w:val="auto"/>
                <w:sz w:val="28"/>
                <w:szCs w:val="28"/>
                <w:lang w:eastAsia="ru-RU"/>
              </w:rPr>
            </w:pPr>
            <w:r w:rsidRPr="00805DDA">
              <w:rPr>
                <w:rFonts w:ascii="Times New Roman" w:hAnsi="Times New Roman" w:cs="Times New Roman"/>
                <w:color w:val="auto"/>
                <w:sz w:val="28"/>
                <w:szCs w:val="28"/>
                <w:lang w:eastAsia="ru-RU"/>
              </w:rPr>
              <w:t xml:space="preserve"> ________________ 2016 року № ___</w:t>
            </w:r>
          </w:p>
          <w:p w:rsidR="00D37719" w:rsidRPr="00805DDA" w:rsidRDefault="00D37719" w:rsidP="0016380D">
            <w:pPr>
              <w:ind w:left="5400"/>
              <w:jc w:val="center"/>
              <w:rPr>
                <w:rFonts w:ascii="Times New Roman" w:hAnsi="Times New Roman" w:cs="Times New Roman"/>
                <w:color w:val="auto"/>
                <w:sz w:val="28"/>
                <w:szCs w:val="28"/>
                <w:lang w:eastAsia="ru-RU"/>
              </w:rPr>
            </w:pPr>
          </w:p>
          <w:p w:rsidR="00D37719" w:rsidRPr="00805DDA" w:rsidRDefault="00D37719" w:rsidP="0016380D">
            <w:pPr>
              <w:rPr>
                <w:rFonts w:ascii="Times New Roman" w:hAnsi="Times New Roman" w:cs="Times New Roman"/>
                <w:color w:val="auto"/>
                <w:sz w:val="28"/>
                <w:szCs w:val="28"/>
                <w:lang w:eastAsia="ru-RU"/>
              </w:rPr>
            </w:pPr>
            <w:r w:rsidRPr="00805DDA">
              <w:rPr>
                <w:rFonts w:ascii="Times New Roman" w:hAnsi="Times New Roman" w:cs="Times New Roman"/>
                <w:color w:val="auto"/>
                <w:sz w:val="28"/>
                <w:szCs w:val="28"/>
                <w:lang w:eastAsia="ru-RU"/>
              </w:rPr>
              <w:t>Голова районної ради</w:t>
            </w:r>
          </w:p>
          <w:p w:rsidR="00D37719" w:rsidRPr="00805DDA" w:rsidRDefault="00D37719" w:rsidP="0016380D">
            <w:pPr>
              <w:jc w:val="center"/>
              <w:rPr>
                <w:rFonts w:ascii="Times New Roman" w:hAnsi="Times New Roman" w:cs="Times New Roman"/>
                <w:color w:val="auto"/>
                <w:sz w:val="28"/>
                <w:szCs w:val="28"/>
                <w:lang w:eastAsia="ru-RU"/>
              </w:rPr>
            </w:pPr>
          </w:p>
          <w:p w:rsidR="00D37719" w:rsidRPr="00805DDA" w:rsidRDefault="00D37719" w:rsidP="0016380D">
            <w:pPr>
              <w:jc w:val="right"/>
              <w:rPr>
                <w:rFonts w:ascii="Times New Roman" w:hAnsi="Times New Roman" w:cs="Times New Roman"/>
                <w:color w:val="auto"/>
                <w:sz w:val="28"/>
                <w:szCs w:val="28"/>
                <w:lang w:eastAsia="ru-RU"/>
              </w:rPr>
            </w:pPr>
            <w:r w:rsidRPr="00805DDA">
              <w:rPr>
                <w:rFonts w:ascii="Times New Roman" w:hAnsi="Times New Roman" w:cs="Times New Roman"/>
                <w:color w:val="auto"/>
                <w:sz w:val="28"/>
                <w:szCs w:val="28"/>
                <w:lang w:eastAsia="ru-RU"/>
              </w:rPr>
              <w:t>________________Д.С. Калінін</w:t>
            </w:r>
          </w:p>
          <w:p w:rsidR="00D37719" w:rsidRPr="00805DDA" w:rsidRDefault="00D37719" w:rsidP="0016380D">
            <w:pPr>
              <w:jc w:val="center"/>
              <w:rPr>
                <w:rFonts w:ascii="Times New Roman" w:hAnsi="Times New Roman" w:cs="Times New Roman"/>
                <w:color w:val="auto"/>
                <w:lang w:eastAsia="ru-RU"/>
              </w:rPr>
            </w:pPr>
          </w:p>
        </w:tc>
      </w:tr>
    </w:tbl>
    <w:p w:rsidR="00D37719" w:rsidRPr="00805DDA" w:rsidRDefault="00D37719" w:rsidP="00A80979">
      <w:pPr>
        <w:pStyle w:val="BodyText"/>
        <w:shd w:val="clear" w:color="auto" w:fill="auto"/>
        <w:spacing w:line="240" w:lineRule="auto"/>
        <w:ind w:firstLine="0"/>
        <w:rPr>
          <w:sz w:val="28"/>
          <w:szCs w:val="28"/>
          <w:lang w:val="uk-UA"/>
        </w:rPr>
      </w:pPr>
    </w:p>
    <w:p w:rsidR="00D37719" w:rsidRPr="00805DDA" w:rsidRDefault="00D37719" w:rsidP="00A80979">
      <w:pPr>
        <w:pStyle w:val="BodyText"/>
        <w:shd w:val="clear" w:color="auto" w:fill="auto"/>
        <w:spacing w:line="240" w:lineRule="auto"/>
        <w:ind w:left="6237" w:firstLine="0"/>
        <w:rPr>
          <w:sz w:val="28"/>
          <w:szCs w:val="28"/>
          <w:lang w:val="uk-UA"/>
        </w:rPr>
      </w:pPr>
    </w:p>
    <w:p w:rsidR="00D37719" w:rsidRPr="00805DDA" w:rsidRDefault="00D37719" w:rsidP="00A80979">
      <w:pPr>
        <w:pStyle w:val="BodyText"/>
        <w:shd w:val="clear" w:color="auto" w:fill="auto"/>
        <w:spacing w:line="240" w:lineRule="auto"/>
        <w:ind w:left="6237" w:firstLine="0"/>
        <w:rPr>
          <w:sz w:val="28"/>
          <w:szCs w:val="28"/>
          <w:lang w:val="uk-UA"/>
        </w:rPr>
      </w:pPr>
    </w:p>
    <w:p w:rsidR="00D37719" w:rsidRPr="00805DDA" w:rsidRDefault="00D37719" w:rsidP="00A80979">
      <w:pPr>
        <w:pStyle w:val="BodyText"/>
        <w:shd w:val="clear" w:color="auto" w:fill="auto"/>
        <w:spacing w:line="240" w:lineRule="auto"/>
        <w:ind w:left="6237" w:firstLine="0"/>
        <w:rPr>
          <w:sz w:val="28"/>
          <w:szCs w:val="28"/>
          <w:lang w:val="uk-UA"/>
        </w:rPr>
      </w:pPr>
    </w:p>
    <w:p w:rsidR="00D37719" w:rsidRPr="00805DDA" w:rsidRDefault="00D37719" w:rsidP="00A80979">
      <w:pPr>
        <w:pStyle w:val="BodyText"/>
        <w:shd w:val="clear" w:color="auto" w:fill="auto"/>
        <w:spacing w:line="240" w:lineRule="auto"/>
        <w:ind w:left="6237" w:firstLine="0"/>
        <w:rPr>
          <w:sz w:val="28"/>
          <w:szCs w:val="28"/>
          <w:lang w:val="uk-UA"/>
        </w:rPr>
      </w:pPr>
    </w:p>
    <w:p w:rsidR="00D37719" w:rsidRPr="00805DDA" w:rsidRDefault="00D37719" w:rsidP="00A80979">
      <w:pPr>
        <w:pStyle w:val="BodyText"/>
        <w:shd w:val="clear" w:color="auto" w:fill="auto"/>
        <w:spacing w:line="240" w:lineRule="auto"/>
        <w:ind w:left="6237" w:firstLine="0"/>
        <w:rPr>
          <w:sz w:val="28"/>
          <w:szCs w:val="28"/>
          <w:lang w:val="uk-UA"/>
        </w:rPr>
      </w:pPr>
    </w:p>
    <w:p w:rsidR="00D37719" w:rsidRPr="00805DDA" w:rsidRDefault="00D37719" w:rsidP="00A80979">
      <w:pPr>
        <w:pStyle w:val="BodyText"/>
        <w:shd w:val="clear" w:color="auto" w:fill="auto"/>
        <w:spacing w:line="240" w:lineRule="auto"/>
        <w:ind w:left="6237" w:firstLine="0"/>
        <w:rPr>
          <w:sz w:val="28"/>
          <w:szCs w:val="28"/>
          <w:lang w:val="uk-UA"/>
        </w:rPr>
      </w:pPr>
    </w:p>
    <w:p w:rsidR="00D37719" w:rsidRPr="00805DDA" w:rsidRDefault="00D37719" w:rsidP="00A80979">
      <w:pPr>
        <w:pStyle w:val="BodyText"/>
        <w:shd w:val="clear" w:color="auto" w:fill="auto"/>
        <w:spacing w:line="240" w:lineRule="auto"/>
        <w:ind w:left="6237" w:firstLine="0"/>
        <w:rPr>
          <w:sz w:val="28"/>
          <w:szCs w:val="28"/>
          <w:lang w:val="uk-UA"/>
        </w:rPr>
      </w:pPr>
    </w:p>
    <w:p w:rsidR="00D37719" w:rsidRPr="00805DDA" w:rsidRDefault="00D37719" w:rsidP="00A80979">
      <w:pPr>
        <w:pStyle w:val="BodyText"/>
        <w:shd w:val="clear" w:color="auto" w:fill="auto"/>
        <w:spacing w:line="240" w:lineRule="auto"/>
        <w:ind w:left="6237" w:firstLine="0"/>
        <w:rPr>
          <w:sz w:val="28"/>
          <w:szCs w:val="28"/>
          <w:lang w:val="uk-UA"/>
        </w:rPr>
      </w:pPr>
    </w:p>
    <w:p w:rsidR="00D37719" w:rsidRPr="00805DDA" w:rsidRDefault="00D37719" w:rsidP="00A80979">
      <w:pPr>
        <w:pStyle w:val="BodyText"/>
        <w:shd w:val="clear" w:color="auto" w:fill="auto"/>
        <w:spacing w:line="240" w:lineRule="auto"/>
        <w:ind w:left="6237" w:firstLine="0"/>
        <w:rPr>
          <w:sz w:val="28"/>
          <w:szCs w:val="28"/>
          <w:lang w:val="uk-UA"/>
        </w:rPr>
      </w:pPr>
    </w:p>
    <w:p w:rsidR="00D37719" w:rsidRPr="00805DDA" w:rsidRDefault="00D37719" w:rsidP="00ED014A">
      <w:pPr>
        <w:jc w:val="center"/>
        <w:rPr>
          <w:rFonts w:ascii="Times New Roman" w:hAnsi="Times New Roman" w:cs="Times New Roman"/>
          <w:b/>
          <w:sz w:val="28"/>
          <w:szCs w:val="28"/>
        </w:rPr>
      </w:pPr>
      <w:r w:rsidRPr="00805DDA">
        <w:rPr>
          <w:rFonts w:ascii="Times New Roman" w:hAnsi="Times New Roman" w:cs="Times New Roman"/>
          <w:b/>
          <w:sz w:val="28"/>
          <w:szCs w:val="28"/>
        </w:rPr>
        <w:t>СТАТУТ</w:t>
      </w:r>
    </w:p>
    <w:p w:rsidR="00D37719" w:rsidRPr="00805DDA" w:rsidRDefault="00D37719" w:rsidP="00ED014A">
      <w:pPr>
        <w:jc w:val="center"/>
        <w:rPr>
          <w:rFonts w:ascii="Times New Roman" w:hAnsi="Times New Roman" w:cs="Times New Roman"/>
          <w:b/>
          <w:sz w:val="28"/>
          <w:szCs w:val="28"/>
        </w:rPr>
      </w:pPr>
      <w:r w:rsidRPr="00805DDA">
        <w:rPr>
          <w:rFonts w:ascii="Times New Roman" w:hAnsi="Times New Roman" w:cs="Times New Roman"/>
          <w:b/>
          <w:sz w:val="28"/>
          <w:szCs w:val="28"/>
        </w:rPr>
        <w:t>КОМУНАЛЬНОГО ЗАКЛАДУ</w:t>
      </w:r>
    </w:p>
    <w:p w:rsidR="00D37719" w:rsidRPr="00805DDA" w:rsidRDefault="00D37719" w:rsidP="00ED014A">
      <w:pPr>
        <w:jc w:val="center"/>
        <w:rPr>
          <w:rFonts w:ascii="Times New Roman" w:hAnsi="Times New Roman" w:cs="Times New Roman"/>
          <w:b/>
          <w:sz w:val="28"/>
          <w:szCs w:val="28"/>
        </w:rPr>
      </w:pPr>
      <w:r w:rsidRPr="00805DDA">
        <w:rPr>
          <w:rFonts w:ascii="Times New Roman" w:hAnsi="Times New Roman" w:cs="Times New Roman"/>
          <w:b/>
          <w:sz w:val="28"/>
          <w:szCs w:val="28"/>
        </w:rPr>
        <w:t>«ШЕВЧЕНКІВСЬКА ЗАГАЛЬНООСВІТНЯ ШКОЛА І-ІІ СТУПЕНІВ»</w:t>
      </w:r>
    </w:p>
    <w:p w:rsidR="00D37719" w:rsidRPr="00805DDA" w:rsidRDefault="00D37719" w:rsidP="00ED014A">
      <w:pPr>
        <w:jc w:val="center"/>
        <w:rPr>
          <w:rFonts w:ascii="Times New Roman" w:hAnsi="Times New Roman" w:cs="Times New Roman"/>
          <w:b/>
          <w:sz w:val="28"/>
          <w:szCs w:val="28"/>
        </w:rPr>
      </w:pPr>
      <w:r w:rsidRPr="00805DDA">
        <w:rPr>
          <w:rFonts w:ascii="Times New Roman" w:hAnsi="Times New Roman" w:cs="Times New Roman"/>
          <w:b/>
          <w:sz w:val="28"/>
          <w:szCs w:val="28"/>
        </w:rPr>
        <w:t>ВАСИЛІВСЬКОЇ РАЙОННОЇ РАДИ ЗАПОРІЗЬКОЇ ОБЛАСТІ</w:t>
      </w:r>
    </w:p>
    <w:p w:rsidR="00D37719" w:rsidRPr="00805DDA" w:rsidRDefault="00D37719" w:rsidP="00ED014A">
      <w:pPr>
        <w:jc w:val="center"/>
        <w:rPr>
          <w:rFonts w:ascii="Times New Roman" w:hAnsi="Times New Roman" w:cs="Times New Roman"/>
          <w:b/>
          <w:sz w:val="28"/>
          <w:szCs w:val="28"/>
        </w:rPr>
      </w:pPr>
      <w:r w:rsidRPr="00805DDA">
        <w:rPr>
          <w:rFonts w:ascii="Times New Roman" w:hAnsi="Times New Roman" w:cs="Times New Roman"/>
          <w:b/>
          <w:sz w:val="28"/>
          <w:szCs w:val="28"/>
        </w:rPr>
        <w:t>(нова редакція)</w:t>
      </w:r>
    </w:p>
    <w:p w:rsidR="00D37719" w:rsidRPr="00805DDA" w:rsidRDefault="00D37719" w:rsidP="00A80979">
      <w:pPr>
        <w:pStyle w:val="BodyText"/>
        <w:shd w:val="clear" w:color="auto" w:fill="auto"/>
        <w:spacing w:line="240" w:lineRule="auto"/>
        <w:ind w:firstLine="0"/>
        <w:jc w:val="both"/>
        <w:rPr>
          <w:rStyle w:val="11"/>
          <w:strike/>
          <w:sz w:val="28"/>
          <w:szCs w:val="28"/>
          <w:lang w:val="uk-UA" w:eastAsia="uk-UA"/>
        </w:rPr>
      </w:pPr>
    </w:p>
    <w:p w:rsidR="00D37719" w:rsidRPr="00805DDA" w:rsidRDefault="00D37719" w:rsidP="00A80979">
      <w:pPr>
        <w:pStyle w:val="BodyText"/>
        <w:shd w:val="clear" w:color="auto" w:fill="auto"/>
        <w:spacing w:line="240" w:lineRule="auto"/>
        <w:ind w:firstLine="0"/>
        <w:jc w:val="both"/>
        <w:rPr>
          <w:rStyle w:val="11"/>
          <w:strike/>
          <w:sz w:val="28"/>
          <w:szCs w:val="28"/>
          <w:lang w:val="uk-UA" w:eastAsia="uk-UA"/>
        </w:rPr>
      </w:pPr>
    </w:p>
    <w:p w:rsidR="00D37719" w:rsidRPr="00805DDA" w:rsidRDefault="00D37719" w:rsidP="00A80979">
      <w:pPr>
        <w:pStyle w:val="BodyText"/>
        <w:shd w:val="clear" w:color="auto" w:fill="auto"/>
        <w:spacing w:line="240" w:lineRule="auto"/>
        <w:ind w:firstLine="0"/>
        <w:jc w:val="both"/>
        <w:rPr>
          <w:rStyle w:val="11"/>
          <w:strike/>
          <w:sz w:val="28"/>
          <w:szCs w:val="28"/>
          <w:lang w:val="uk-UA" w:eastAsia="uk-UA"/>
        </w:rPr>
      </w:pPr>
    </w:p>
    <w:p w:rsidR="00D37719" w:rsidRPr="00805DDA" w:rsidRDefault="00D37719" w:rsidP="00A80979">
      <w:pPr>
        <w:pStyle w:val="BodyText"/>
        <w:shd w:val="clear" w:color="auto" w:fill="auto"/>
        <w:spacing w:line="240" w:lineRule="auto"/>
        <w:ind w:firstLine="0"/>
        <w:jc w:val="both"/>
        <w:rPr>
          <w:rStyle w:val="11"/>
          <w:strike/>
          <w:sz w:val="28"/>
          <w:szCs w:val="28"/>
          <w:lang w:val="uk-UA" w:eastAsia="uk-UA"/>
        </w:rPr>
      </w:pPr>
    </w:p>
    <w:p w:rsidR="00D37719" w:rsidRPr="00805DDA" w:rsidRDefault="00D37719" w:rsidP="00A80979">
      <w:pPr>
        <w:pStyle w:val="BodyText"/>
        <w:shd w:val="clear" w:color="auto" w:fill="auto"/>
        <w:spacing w:line="240" w:lineRule="auto"/>
        <w:ind w:firstLine="0"/>
        <w:jc w:val="both"/>
        <w:rPr>
          <w:rStyle w:val="11"/>
          <w:strike/>
          <w:sz w:val="28"/>
          <w:szCs w:val="28"/>
          <w:lang w:val="uk-UA" w:eastAsia="uk-UA"/>
        </w:rPr>
      </w:pPr>
    </w:p>
    <w:p w:rsidR="00D37719" w:rsidRPr="00805DDA" w:rsidRDefault="00D37719" w:rsidP="00A80979">
      <w:pPr>
        <w:pStyle w:val="BodyText"/>
        <w:shd w:val="clear" w:color="auto" w:fill="auto"/>
        <w:spacing w:line="240" w:lineRule="auto"/>
        <w:ind w:firstLine="0"/>
        <w:jc w:val="both"/>
        <w:rPr>
          <w:rStyle w:val="11"/>
          <w:strike/>
          <w:sz w:val="28"/>
          <w:szCs w:val="28"/>
          <w:lang w:val="uk-UA" w:eastAsia="uk-UA"/>
        </w:rPr>
      </w:pPr>
    </w:p>
    <w:p w:rsidR="00D37719" w:rsidRPr="00805DDA" w:rsidRDefault="00D37719" w:rsidP="00A80979">
      <w:pPr>
        <w:pStyle w:val="BodyText"/>
        <w:shd w:val="clear" w:color="auto" w:fill="auto"/>
        <w:spacing w:line="240" w:lineRule="auto"/>
        <w:ind w:firstLine="0"/>
        <w:jc w:val="both"/>
        <w:rPr>
          <w:rStyle w:val="11"/>
          <w:strike/>
          <w:sz w:val="28"/>
          <w:szCs w:val="28"/>
          <w:lang w:val="uk-UA" w:eastAsia="uk-UA"/>
        </w:rPr>
      </w:pPr>
    </w:p>
    <w:p w:rsidR="00D37719" w:rsidRPr="00805DDA" w:rsidRDefault="00D37719" w:rsidP="00A80979">
      <w:pPr>
        <w:pStyle w:val="BodyText"/>
        <w:shd w:val="clear" w:color="auto" w:fill="auto"/>
        <w:spacing w:line="240" w:lineRule="auto"/>
        <w:ind w:firstLine="0"/>
        <w:jc w:val="both"/>
        <w:rPr>
          <w:rStyle w:val="11"/>
          <w:strike/>
          <w:sz w:val="28"/>
          <w:szCs w:val="28"/>
          <w:lang w:val="uk-UA" w:eastAsia="uk-UA"/>
        </w:rPr>
      </w:pPr>
    </w:p>
    <w:p w:rsidR="00D37719" w:rsidRPr="00805DDA" w:rsidRDefault="00D37719" w:rsidP="00A80979">
      <w:pPr>
        <w:pStyle w:val="BodyText"/>
        <w:shd w:val="clear" w:color="auto" w:fill="auto"/>
        <w:spacing w:line="240" w:lineRule="auto"/>
        <w:ind w:firstLine="0"/>
        <w:jc w:val="both"/>
        <w:rPr>
          <w:rStyle w:val="11"/>
          <w:strike/>
          <w:sz w:val="28"/>
          <w:szCs w:val="28"/>
          <w:lang w:val="uk-UA" w:eastAsia="uk-UA"/>
        </w:rPr>
      </w:pPr>
    </w:p>
    <w:p w:rsidR="00D37719" w:rsidRPr="00805DDA" w:rsidRDefault="00D37719" w:rsidP="00A80979">
      <w:pPr>
        <w:pStyle w:val="BodyText"/>
        <w:shd w:val="clear" w:color="auto" w:fill="auto"/>
        <w:spacing w:line="240" w:lineRule="auto"/>
        <w:ind w:firstLine="0"/>
        <w:jc w:val="both"/>
        <w:rPr>
          <w:rStyle w:val="11"/>
          <w:strike/>
          <w:sz w:val="28"/>
          <w:szCs w:val="28"/>
          <w:lang w:val="uk-UA" w:eastAsia="uk-UA"/>
        </w:rPr>
      </w:pPr>
    </w:p>
    <w:p w:rsidR="00D37719" w:rsidRPr="00805DDA" w:rsidRDefault="00D37719" w:rsidP="00A80979">
      <w:pPr>
        <w:pStyle w:val="BodyText"/>
        <w:shd w:val="clear" w:color="auto" w:fill="auto"/>
        <w:spacing w:line="240" w:lineRule="auto"/>
        <w:ind w:firstLine="0"/>
        <w:jc w:val="both"/>
        <w:rPr>
          <w:rStyle w:val="11"/>
          <w:strike/>
          <w:sz w:val="28"/>
          <w:szCs w:val="28"/>
          <w:lang w:val="uk-UA" w:eastAsia="uk-UA"/>
        </w:rPr>
      </w:pPr>
    </w:p>
    <w:p w:rsidR="00D37719" w:rsidRPr="00805DDA" w:rsidRDefault="00D37719" w:rsidP="00A80979">
      <w:pPr>
        <w:pStyle w:val="BodyText"/>
        <w:shd w:val="clear" w:color="auto" w:fill="auto"/>
        <w:spacing w:line="240" w:lineRule="auto"/>
        <w:ind w:firstLine="0"/>
        <w:jc w:val="both"/>
        <w:rPr>
          <w:rStyle w:val="11"/>
          <w:strike/>
          <w:sz w:val="28"/>
          <w:szCs w:val="28"/>
          <w:lang w:val="uk-UA" w:eastAsia="uk-UA"/>
        </w:rPr>
      </w:pPr>
    </w:p>
    <w:p w:rsidR="00D37719" w:rsidRPr="00805DDA" w:rsidRDefault="00D37719" w:rsidP="00A80979">
      <w:pPr>
        <w:pStyle w:val="BodyText"/>
        <w:shd w:val="clear" w:color="auto" w:fill="auto"/>
        <w:spacing w:line="240" w:lineRule="auto"/>
        <w:ind w:firstLine="0"/>
        <w:jc w:val="both"/>
        <w:rPr>
          <w:rStyle w:val="11"/>
          <w:strike/>
          <w:sz w:val="28"/>
          <w:szCs w:val="28"/>
          <w:lang w:val="uk-UA" w:eastAsia="uk-UA"/>
        </w:rPr>
      </w:pPr>
    </w:p>
    <w:p w:rsidR="00D37719" w:rsidRPr="00805DDA" w:rsidRDefault="00D37719" w:rsidP="00A80979">
      <w:pPr>
        <w:pStyle w:val="BodyText"/>
        <w:shd w:val="clear" w:color="auto" w:fill="auto"/>
        <w:spacing w:line="240" w:lineRule="auto"/>
        <w:ind w:firstLine="0"/>
        <w:jc w:val="both"/>
        <w:rPr>
          <w:rStyle w:val="11"/>
          <w:strike/>
          <w:sz w:val="28"/>
          <w:szCs w:val="28"/>
          <w:lang w:val="uk-UA" w:eastAsia="uk-UA"/>
        </w:rPr>
      </w:pPr>
    </w:p>
    <w:p w:rsidR="00D37719" w:rsidRPr="00805DDA" w:rsidRDefault="00D37719" w:rsidP="00A80979">
      <w:pPr>
        <w:pStyle w:val="BodyText"/>
        <w:shd w:val="clear" w:color="auto" w:fill="auto"/>
        <w:spacing w:line="240" w:lineRule="auto"/>
        <w:ind w:firstLine="0"/>
        <w:jc w:val="both"/>
        <w:rPr>
          <w:rStyle w:val="11"/>
          <w:strike/>
          <w:sz w:val="28"/>
          <w:szCs w:val="28"/>
          <w:lang w:val="uk-UA" w:eastAsia="uk-UA"/>
        </w:rPr>
      </w:pPr>
    </w:p>
    <w:p w:rsidR="00D37719" w:rsidRPr="00805DDA" w:rsidRDefault="00D37719" w:rsidP="00A80979">
      <w:pPr>
        <w:pStyle w:val="BodyText"/>
        <w:shd w:val="clear" w:color="auto" w:fill="auto"/>
        <w:spacing w:line="240" w:lineRule="auto"/>
        <w:ind w:firstLine="0"/>
        <w:jc w:val="both"/>
        <w:rPr>
          <w:rStyle w:val="11"/>
          <w:strike/>
          <w:sz w:val="28"/>
          <w:szCs w:val="28"/>
          <w:lang w:val="uk-UA" w:eastAsia="uk-UA"/>
        </w:rPr>
      </w:pPr>
    </w:p>
    <w:p w:rsidR="00D37719" w:rsidRPr="00805DDA" w:rsidRDefault="00D37719" w:rsidP="00A80979">
      <w:pPr>
        <w:pStyle w:val="BodyText"/>
        <w:shd w:val="clear" w:color="auto" w:fill="auto"/>
        <w:spacing w:line="240" w:lineRule="auto"/>
        <w:ind w:firstLine="0"/>
        <w:jc w:val="both"/>
        <w:rPr>
          <w:rStyle w:val="11"/>
          <w:strike/>
          <w:sz w:val="28"/>
          <w:szCs w:val="28"/>
          <w:lang w:val="uk-UA" w:eastAsia="uk-UA"/>
        </w:rPr>
      </w:pPr>
    </w:p>
    <w:p w:rsidR="00D37719" w:rsidRPr="00805DDA" w:rsidRDefault="00D37719" w:rsidP="00A80979">
      <w:pPr>
        <w:pStyle w:val="BodyText"/>
        <w:shd w:val="clear" w:color="auto" w:fill="auto"/>
        <w:spacing w:line="240" w:lineRule="auto"/>
        <w:ind w:firstLine="0"/>
        <w:jc w:val="both"/>
        <w:rPr>
          <w:rStyle w:val="11"/>
          <w:strike/>
          <w:sz w:val="28"/>
          <w:szCs w:val="28"/>
          <w:lang w:val="uk-UA" w:eastAsia="uk-UA"/>
        </w:rPr>
      </w:pPr>
    </w:p>
    <w:p w:rsidR="00D37719" w:rsidRPr="00805DDA" w:rsidRDefault="00D37719" w:rsidP="00A80979">
      <w:pPr>
        <w:pStyle w:val="BodyText"/>
        <w:shd w:val="clear" w:color="auto" w:fill="auto"/>
        <w:spacing w:line="240" w:lineRule="auto"/>
        <w:ind w:firstLine="0"/>
        <w:jc w:val="both"/>
        <w:rPr>
          <w:rStyle w:val="11"/>
          <w:strike/>
          <w:sz w:val="28"/>
          <w:szCs w:val="28"/>
          <w:lang w:val="uk-UA" w:eastAsia="uk-UA"/>
        </w:rPr>
      </w:pPr>
    </w:p>
    <w:p w:rsidR="00D37719" w:rsidRPr="00805DDA" w:rsidRDefault="00D37719" w:rsidP="0016380D">
      <w:pPr>
        <w:jc w:val="center"/>
        <w:rPr>
          <w:rFonts w:ascii="Times New Roman" w:hAnsi="Times New Roman" w:cs="Times New Roman"/>
          <w:bCs/>
          <w:color w:val="auto"/>
          <w:sz w:val="28"/>
          <w:szCs w:val="28"/>
          <w:lang w:eastAsia="ru-RU"/>
        </w:rPr>
      </w:pPr>
      <w:r w:rsidRPr="00805DDA">
        <w:rPr>
          <w:rFonts w:ascii="Times New Roman" w:hAnsi="Times New Roman" w:cs="Times New Roman"/>
          <w:bCs/>
          <w:color w:val="auto"/>
          <w:sz w:val="28"/>
          <w:szCs w:val="28"/>
          <w:lang w:eastAsia="ru-RU"/>
        </w:rPr>
        <w:t>м. Василівка</w:t>
      </w:r>
    </w:p>
    <w:p w:rsidR="00D37719" w:rsidRPr="00805DDA" w:rsidRDefault="00D37719" w:rsidP="0016380D">
      <w:pPr>
        <w:jc w:val="center"/>
        <w:rPr>
          <w:rFonts w:ascii="Times New Roman" w:hAnsi="Times New Roman" w:cs="Times New Roman"/>
          <w:bCs/>
          <w:color w:val="auto"/>
          <w:sz w:val="28"/>
          <w:szCs w:val="28"/>
          <w:lang w:eastAsia="ru-RU"/>
        </w:rPr>
      </w:pPr>
      <w:r w:rsidRPr="00805DDA">
        <w:rPr>
          <w:rFonts w:ascii="Times New Roman" w:hAnsi="Times New Roman" w:cs="Times New Roman"/>
          <w:bCs/>
          <w:color w:val="auto"/>
          <w:sz w:val="28"/>
          <w:szCs w:val="28"/>
          <w:lang w:eastAsia="ru-RU"/>
        </w:rPr>
        <w:t>2016 рік</w:t>
      </w:r>
    </w:p>
    <w:p w:rsidR="00D37719" w:rsidRPr="00805DDA" w:rsidRDefault="00D37719" w:rsidP="00A80979">
      <w:pPr>
        <w:jc w:val="center"/>
        <w:rPr>
          <w:rFonts w:ascii="Times New Roman" w:hAnsi="Times New Roman" w:cs="Times New Roman"/>
          <w:sz w:val="28"/>
          <w:szCs w:val="28"/>
        </w:rPr>
      </w:pPr>
      <w:r w:rsidRPr="00805DDA">
        <w:rPr>
          <w:rFonts w:ascii="Times New Roman" w:hAnsi="Times New Roman" w:cs="Times New Roman"/>
          <w:sz w:val="28"/>
          <w:szCs w:val="28"/>
        </w:rPr>
        <w:t>І. Загальні положення</w:t>
      </w:r>
    </w:p>
    <w:p w:rsidR="00D37719" w:rsidRPr="00805DDA" w:rsidRDefault="00D37719" w:rsidP="00A80979">
      <w:pPr>
        <w:jc w:val="center"/>
        <w:rPr>
          <w:rFonts w:ascii="Times New Roman" w:hAnsi="Times New Roman" w:cs="Times New Roman"/>
          <w:sz w:val="28"/>
          <w:szCs w:val="28"/>
        </w:rPr>
      </w:pP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1.1. КОМУНАЛЬНИЙ ЗАКЛАД «ШЕВЧЕНКІВСЬКА ЗАГАЛЬНООСВІТНЯ ШКОЛА І-ІІ СТУПЕНІВ» ВАСИЛІВСЬКОЇ РАЙОННОЇ РАДИ ЗАПОРІЗЬКОЇ ОБЛАСТІ (далі навчальний заклад), первинно зареєстрований розпорядженням голови Василівської районної державної адміністрації  від 15.11.2002 № 659. Зміни до Статуту внесено: рішенням сесії районної ради від 16.06.2004 № 9 та зареєстровано Василівською районною державною адміністрацією від 20.11.2004 № 10801050001000052; рішенням двадцять восьмої (позачергової) сесії районної ради шостого скликання                 від 27 вересня 2013 № 7; та зареєстровано Василівською районною державною адміністрацією від 23.10.2013 № 10801050008000052; рішенням сорок другої сесії районної ради шостого скликання від 27.03.2015 № 17 та зареєстровано Василівською районною державною адміністрацією від 10.04.2015                                № 10801050010000052.</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1.3. Засновником навчального закладу є Василівська районна рада Запорізької області.</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 Василівської райдержадміністрації.</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1.6. Повне найменування: </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українською мовою: КОМУНАЛЬНИЙ ЗАКЛАД «ШЕВЧЕНКІВСЬКА ЗАГАЛЬНООСВІТНЯ ШКОЛА І-ІІ СТУПЕНІВ» ВАСИЛІВСЬКОЇ РАЙОННОЇ РАДИ ЗАПОРІЗЬКОЇ ОБЛАСТІ;</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російською мовою: КОМУНАЛЬНОЕ ЗАВЕДЕНИЕ «ШЕВЧЕНКОВСКАЯ ОБЩЕОБРАЗОВАТЕЛЬНАЯ ШКОЛА І-ІІ СТУПЕНЕЙ » ВАСИЛЬЕВСКОГО РАЙОННОГО СОВЕТА ЗАПОРОЖСКОЙ ОБЛАСТИ.</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Скорочене найменування :</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українською мовою: КЗ «Шевченківська ЗОШ І-ІІ ст.»ВРР ЗО</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російською мовою: КЗ «Шевченковская ООШ І-ІІ ст.» ВРС ЗО</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1.7. Юридична адреса навчального закладу 71643, Запорізька область, Василівський район, с. Шевченко, вул. Щаслива, 39.</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1.8. Навчальний заклад є юридичною особою, має самостійний баланс, печатку, штамп, ідентифікаційний номер.</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1.9. Головною метою навчального закладу є забезпечення реалізації права громадян на здобуття повної загальної середньої освіти.</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1.10. Головними завданнями навчального закладу є:</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забезпечення реалізації права громадян на повну загальну середню освіту;</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виховання громадянина України;</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 розвиток особистості учня, його здібностей і обдарувань, наукового світогляду; </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реалізація права учнів (вихованців) на вільне формування політичних і світоглядних переконань;</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створення умов для оволодіння системою наукових знань про природу,  людину і суспільство.</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1.12. Навчальний заклад несе відповідальність перед особою, суспільством і державою за:</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безпечні умови освітньої діяльності;</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дотримання державних стандартів освіти;</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 дотримання фінансової дисципліни. </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1.12.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Навчальний заклад має право:</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користуватися пільгами, що передбачені діючим законодавством;</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проходити в установленому порядку державну атестацію;</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визначати форми, методи і засоби організації навчально-виховного процесу за погодженням із власником (засновником);</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розробляти і впроваджувати власні програми навчальної та науково-методичної роботи з урахуванням державних стандартів:</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визначати контингент учнів;</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визначати варіативну частину робочого навчального плану;</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в установленому порядку розробляти і впроваджувати експериментальні та індивідуальні робочі навчальні плани;</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 організовувати підготовку, перепідготовку, підвищення кваліфікації педагогічних кадрів; </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використовувати різні форми морального і матеріального заохочення до учасників навчально-виховного процесу;</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бути власником і розпорядником рухомого і нерухомого майна згідно законодавством України та статутом;</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отримувати кошти і матеріальні цінності від органів виконавчої влади, юридичних і фізичних осіб;</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залишати у своєму розпорядженні і використовувати власні надходження у порядку визначеному законодавством України;</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розвивати власну соціальну базу: мережу спортивно-оздоровчих, лікувально-профілактичних і культурних підрозділів;</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встановлювати форму для учнів;</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1.15.</w:t>
      </w:r>
      <w:r>
        <w:rPr>
          <w:rFonts w:ascii="Times New Roman" w:hAnsi="Times New Roman" w:cs="Times New Roman"/>
          <w:sz w:val="28"/>
          <w:szCs w:val="28"/>
        </w:rPr>
        <w:t xml:space="preserve"> </w:t>
      </w:r>
      <w:r w:rsidRPr="00805DDA">
        <w:rPr>
          <w:rFonts w:ascii="Times New Roman" w:hAnsi="Times New Roman" w:cs="Times New Roman"/>
          <w:sz w:val="28"/>
          <w:szCs w:val="28"/>
        </w:rPr>
        <w:t>Взаємовідносини навчального закладу з юридичними і фізичними особами визначаються угодами, що укладені між ними.</w:t>
      </w:r>
    </w:p>
    <w:p w:rsidR="00D37719" w:rsidRPr="00805DDA" w:rsidRDefault="00D37719" w:rsidP="00ED014A">
      <w:pPr>
        <w:jc w:val="both"/>
        <w:rPr>
          <w:rFonts w:ascii="Times New Roman" w:hAnsi="Times New Roman" w:cs="Times New Roman"/>
          <w:sz w:val="28"/>
          <w:szCs w:val="28"/>
        </w:rPr>
      </w:pPr>
    </w:p>
    <w:p w:rsidR="00D37719" w:rsidRPr="00805DDA" w:rsidRDefault="00D37719" w:rsidP="00ED014A">
      <w:pPr>
        <w:jc w:val="both"/>
        <w:rPr>
          <w:rFonts w:ascii="Times New Roman" w:hAnsi="Times New Roman" w:cs="Times New Roman"/>
          <w:sz w:val="28"/>
          <w:szCs w:val="28"/>
        </w:rPr>
      </w:pPr>
      <w:bookmarkStart w:id="0" w:name="bookmark0"/>
      <w:r w:rsidRPr="00805DDA">
        <w:rPr>
          <w:rFonts w:ascii="Times New Roman" w:hAnsi="Times New Roman" w:cs="Times New Roman"/>
          <w:sz w:val="28"/>
          <w:szCs w:val="28"/>
        </w:rPr>
        <w:t xml:space="preserve">                                 П. Організація навчально-виховного процесу.</w:t>
      </w:r>
      <w:bookmarkEnd w:id="0"/>
    </w:p>
    <w:p w:rsidR="00D37719" w:rsidRPr="00805DDA" w:rsidRDefault="00D37719" w:rsidP="00ED014A">
      <w:pPr>
        <w:jc w:val="both"/>
        <w:rPr>
          <w:rFonts w:ascii="Times New Roman" w:hAnsi="Times New Roman" w:cs="Times New Roman"/>
          <w:sz w:val="28"/>
          <w:szCs w:val="28"/>
        </w:rPr>
      </w:pP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2.3. Відповідно до робочого навчального плану педагогічні працівники</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Навчального закладу самостійно добирають програми, підручники, навчальні посібники, що мають гриф Міністерства освіти і науки України, а також науково-методичну літературу, дидактичні матеріали, форми, методи, засоби навчальної роботи, що мають забезпечувати виконання статутних завдань та здобуття освіти на рівні державних стандартів.</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2.4. Навчальний заклад здійснює навчально-виховний процес за денною формою навчання.</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Бажаючим надається право і створюються умови для індивідуального навчання та екстернату.</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2.5. Зарахування учнів до навчального закладу здійснюється за наказом директора на підставі особистої заяви (для неповнолітніх —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Зарахування до груп продовженого дня і відрахування дітей із них здійснюється наказом директора навчального закладу на підставі заяви батьків (осіб, які їх замінюють).</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2.7. Структура навчального року, а також тижневе навантаження учнів встановлюються навчальним закладом в межах часу, що передбачений робочим навчальним планом.</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Навчальний рік поділяється на семестри.</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2.8. Відволікання учнів від навчальних занять на інші види діяльності забороняється (крім випадків, передбачених законодавством України).</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2.10. Тривалість уроків у навчальному закладі становить:</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У перших класах — 35 хвилин, у других — четвертих класах — 40 хвилин, у п’ятих — дев’ятих — 45 хвилин. Зміна тривалості уроків допускається за погодженням з </w:t>
      </w:r>
      <w:r>
        <w:rPr>
          <w:rFonts w:ascii="Times New Roman" w:hAnsi="Times New Roman" w:cs="Times New Roman"/>
          <w:sz w:val="28"/>
          <w:szCs w:val="28"/>
        </w:rPr>
        <w:t>в</w:t>
      </w:r>
      <w:r w:rsidRPr="00805DDA">
        <w:rPr>
          <w:rFonts w:ascii="Times New Roman" w:hAnsi="Times New Roman" w:cs="Times New Roman"/>
          <w:sz w:val="28"/>
          <w:szCs w:val="28"/>
        </w:rPr>
        <w:t>ідповідними органами управління освітою та територіальними установами державної санітарно-епідеміологічної служби.</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2.11. Щоденна кількість і послідовність навчальних занять визначається</w:t>
      </w:r>
      <w:r>
        <w:rPr>
          <w:rFonts w:ascii="Times New Roman" w:hAnsi="Times New Roman" w:cs="Times New Roman"/>
          <w:sz w:val="28"/>
          <w:szCs w:val="28"/>
        </w:rPr>
        <w:t xml:space="preserve"> р</w:t>
      </w:r>
      <w:r w:rsidRPr="00805DDA">
        <w:rPr>
          <w:rFonts w:ascii="Times New Roman" w:hAnsi="Times New Roman" w:cs="Times New Roman"/>
          <w:sz w:val="28"/>
          <w:szCs w:val="28"/>
        </w:rPr>
        <w:t>озкладом уроків, що складається на кожен семестр відповідно до</w:t>
      </w:r>
      <w:r>
        <w:rPr>
          <w:rFonts w:ascii="Times New Roman" w:hAnsi="Times New Roman" w:cs="Times New Roman"/>
          <w:sz w:val="28"/>
          <w:szCs w:val="28"/>
        </w:rPr>
        <w:t xml:space="preserve"> с</w:t>
      </w:r>
      <w:r w:rsidRPr="00805DDA">
        <w:rPr>
          <w:rFonts w:ascii="Times New Roman" w:hAnsi="Times New Roman" w:cs="Times New Roman"/>
          <w:sz w:val="28"/>
          <w:szCs w:val="28"/>
        </w:rPr>
        <w:t>анітарно-гігієнічних та педагогічних вимог і затверджується директором.</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2.12. Зміст, обсяг і характер домашніх завдань з кожного предмету</w:t>
      </w:r>
      <w:r>
        <w:rPr>
          <w:rFonts w:ascii="Times New Roman" w:hAnsi="Times New Roman" w:cs="Times New Roman"/>
          <w:sz w:val="28"/>
          <w:szCs w:val="28"/>
        </w:rPr>
        <w:t xml:space="preserve"> в</w:t>
      </w:r>
      <w:r w:rsidRPr="00805DDA">
        <w:rPr>
          <w:rFonts w:ascii="Times New Roman" w:hAnsi="Times New Roman" w:cs="Times New Roman"/>
          <w:sz w:val="28"/>
          <w:szCs w:val="28"/>
        </w:rPr>
        <w:t>изначаються вчителем відповідно до педагогічних і санітарно-гігієнічних вимог з урахуванням індивідуальних особливостей учнів.</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Система оцінювання навчальної праці учнів повинна бути стимулюючою.</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Оцінювання навчальних досягнень учнів 2-9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2.17. Навчання у випускному 9,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За результатами навчання учням (випускникам) видається відповідний</w:t>
      </w:r>
      <w:r>
        <w:rPr>
          <w:rFonts w:ascii="Times New Roman" w:hAnsi="Times New Roman" w:cs="Times New Roman"/>
          <w:sz w:val="28"/>
          <w:szCs w:val="28"/>
        </w:rPr>
        <w:t xml:space="preserve"> д</w:t>
      </w:r>
      <w:r w:rsidRPr="00805DDA">
        <w:rPr>
          <w:rFonts w:ascii="Times New Roman" w:hAnsi="Times New Roman" w:cs="Times New Roman"/>
          <w:sz w:val="28"/>
          <w:szCs w:val="28"/>
        </w:rPr>
        <w:t>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У початковій школі, в 5-8 класах за рішенням педагогічної ради</w:t>
      </w:r>
      <w:r>
        <w:rPr>
          <w:rFonts w:ascii="Times New Roman" w:hAnsi="Times New Roman" w:cs="Times New Roman"/>
          <w:sz w:val="28"/>
          <w:szCs w:val="28"/>
        </w:rPr>
        <w:t xml:space="preserve"> з</w:t>
      </w:r>
      <w:r w:rsidRPr="00805DDA">
        <w:rPr>
          <w:rFonts w:ascii="Times New Roman" w:hAnsi="Times New Roman" w:cs="Times New Roman"/>
          <w:sz w:val="28"/>
          <w:szCs w:val="28"/>
        </w:rPr>
        <w:t xml:space="preserve">агальноосвітнього навчального закладу проводяться різні форми підсумкової </w:t>
      </w:r>
      <w:r>
        <w:rPr>
          <w:rFonts w:ascii="Times New Roman" w:hAnsi="Times New Roman" w:cs="Times New Roman"/>
          <w:sz w:val="28"/>
          <w:szCs w:val="28"/>
        </w:rPr>
        <w:t>а</w:t>
      </w:r>
      <w:r w:rsidRPr="00805DDA">
        <w:rPr>
          <w:rFonts w:ascii="Times New Roman" w:hAnsi="Times New Roman" w:cs="Times New Roman"/>
          <w:sz w:val="28"/>
          <w:szCs w:val="28"/>
        </w:rPr>
        <w:t>тестації учнів (тестування, заліки, контрольні роботи, захист учнівських</w:t>
      </w:r>
      <w:r>
        <w:rPr>
          <w:rFonts w:ascii="Times New Roman" w:hAnsi="Times New Roman" w:cs="Times New Roman"/>
          <w:sz w:val="28"/>
          <w:szCs w:val="28"/>
        </w:rPr>
        <w:t xml:space="preserve"> н</w:t>
      </w:r>
      <w:r w:rsidRPr="00805DDA">
        <w:rPr>
          <w:rFonts w:ascii="Times New Roman" w:hAnsi="Times New Roman" w:cs="Times New Roman"/>
          <w:sz w:val="28"/>
          <w:szCs w:val="28"/>
        </w:rPr>
        <w:t>ауково-дослідних робіт тощо).</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Зразки документів про базову та повну загальну середню освіту затверджуються Кабінетом Міністрів України.</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За відмінні успіхи в навчанні учні 1-8 класів можуть нагороджуватися похвальним листом.</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Контроль за дотриманням порядку видачі випускникам свідоцтв, атестатів, золотих і срібних медалей, похвальних грамот та листів здійснюється Міністерством освіта і науки, іншими органами виконавчої влади у підпорядкуванні яких знаходиться навчальний заклад, відповідним органом управління освітою.</w:t>
      </w:r>
    </w:p>
    <w:p w:rsidR="00D37719" w:rsidRPr="00805DDA" w:rsidRDefault="00D37719" w:rsidP="00ED014A">
      <w:pPr>
        <w:jc w:val="both"/>
        <w:rPr>
          <w:rFonts w:ascii="Times New Roman" w:hAnsi="Times New Roman" w:cs="Times New Roman"/>
          <w:sz w:val="28"/>
          <w:szCs w:val="28"/>
        </w:rPr>
      </w:pPr>
    </w:p>
    <w:p w:rsidR="00D37719" w:rsidRPr="00805DDA" w:rsidRDefault="00D37719" w:rsidP="00ED014A">
      <w:pPr>
        <w:jc w:val="center"/>
        <w:rPr>
          <w:rFonts w:ascii="Times New Roman" w:hAnsi="Times New Roman" w:cs="Times New Roman"/>
          <w:sz w:val="28"/>
          <w:szCs w:val="28"/>
        </w:rPr>
      </w:pPr>
      <w:bookmarkStart w:id="1" w:name="bookmark1"/>
      <w:r w:rsidRPr="00805DDA">
        <w:rPr>
          <w:rFonts w:ascii="Times New Roman" w:hAnsi="Times New Roman" w:cs="Times New Roman"/>
          <w:sz w:val="28"/>
          <w:szCs w:val="28"/>
        </w:rPr>
        <w:t>ІІІ. Учасники навчально-виховного процесу</w:t>
      </w:r>
      <w:bookmarkEnd w:id="1"/>
    </w:p>
    <w:p w:rsidR="00D37719" w:rsidRPr="00805DDA" w:rsidRDefault="00D37719" w:rsidP="00ED014A">
      <w:pPr>
        <w:jc w:val="both"/>
        <w:rPr>
          <w:rFonts w:ascii="Times New Roman" w:hAnsi="Times New Roman" w:cs="Times New Roman"/>
          <w:sz w:val="28"/>
          <w:szCs w:val="28"/>
        </w:rPr>
      </w:pP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 бібліотекарі, інші спеціалісти, батьки або особи, які їх замінюють.</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3.2. Права і обов'язки учнів, педагогічних та інших працівників визначаються чинним законодавством та цим статутом.</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3.3. Учні мають право:</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на вибір форми навчання, факультативів, спецкурсів, позашкільних та позакласних занять; </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на користування навчально-виробничою, науковою,</w:t>
      </w:r>
      <w:r>
        <w:rPr>
          <w:rFonts w:ascii="Times New Roman" w:hAnsi="Times New Roman" w:cs="Times New Roman"/>
          <w:sz w:val="28"/>
          <w:szCs w:val="28"/>
        </w:rPr>
        <w:t xml:space="preserve"> </w:t>
      </w:r>
      <w:r w:rsidRPr="00805DDA">
        <w:rPr>
          <w:rFonts w:ascii="Times New Roman" w:hAnsi="Times New Roman" w:cs="Times New Roman"/>
          <w:sz w:val="28"/>
          <w:szCs w:val="28"/>
        </w:rPr>
        <w:t>матеріально-технічною, культурно-спортивною, корекційно-відновною та лікувально-оздоровчою базою навчального закладу;</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на доступ до інформації з усіх галузей знань;</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брати участь у різних видах науково-практичної діяльності, конференціях, олімпіадах, виставках, конкурсах тощо;</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брати участь у роботі органів громадського самоврядування навчального закладу;</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брати участь в обговоренні і вносити власні пропозиції щодо організації навчально-виховного процесу, дозвілля учнів;</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брати участь у добровільних самодіяльних об’єднаннях, творчих студіях, клубах, гуртках, групах за інтересами тощо;</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на захист від будь-яких форм експлуатації, психічного і фізичного насилля, що порушують права або принижують їх честь, гідність;</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на безпечні і нешкідливі умови навчання, виховання та праці.</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3.4. Учні зобов'язані:</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оволодівати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дотримуватися вимог статуту, правил внутрішнього розпорядку; </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бережливо ставитись до державного, громадського і особистого майна; дотримуватися законодавства, моральних, етичних норм;</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брати посильну участь у різних видах трудової діяльності, що не заборонені чинним законодавством;</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дотримуватися правил особистої гігієни.</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3.5. Педагогічними працівниками навчального закладу можуть бути особи з високими моральними якостями, які мають відповідну педагогічну освіту, належний рівень професійної підготовки, здійснюють педагогічну діяльність, забезпечують результативність та якість своєї роботи, фізичний та психічний стан здоров’я яких дозволяє виконувати професійні обов’язки.</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3.7. Педагогічні працівники мають право на: </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захист професійної честі, гідності;</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самостійний вибір форм, методів, засобів навчальної роботи, не шкідливих для здоров’я учнів (вихованців); </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участь в обговоренні та вирішенні питань організації навчально-виховного процесу;</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проведення в установленому порядку науково-дослідної, експериментальної, пошукової роботи;</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виявлення педагогічної ініціативи;</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позачергову атестацію з метою отримання відповідної категорії, педагогічного звання; </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участь у роботі органів громадського самоврядування навчального закладу; </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підвищення кваліфікації, перепідготовку;</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отримання пенсії, у тому числі і за вислугу років в порядку визначеному законодавством України;</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на матеріальне, житлово-побутове та соціальне забезпечення відповідно до чинного законодавства.</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3.8. Педагогічні працівники зобов’язані:</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забезпечувати належний рівень викладання навчальних дисциплін відповідно до навчальних програм на рівні обов’язкових державних вимог;</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сприяти зростанню іміджу навчального закладу;</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настановленням і особистим прикладом утверджувати повагу до державної символіки, принципів загальнолюдської моралі;</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виховувати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готувати учнів до самостійного життя в дусі взаєморозуміння, миру, злагоди між усіма народами, етнічними, національними, релігійними групами;</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дотримуватися педагогічної етики, моралі, поважати гідність учнів;</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постійно підвищувати свій професійний рівень, педагогічну майстерність, загальну і політичну культуру;</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виконувати статут навчального закладу, правила внутрішнього розпорядку, умови контракту чи трудового договору;</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виконувати накази і розпорядження керівника навчального закладу, органів управління освітою;</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брати участь у роботі педагогічної ради.</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3.9. Обсяг навчального навантаження вчителів визначається на підставі законодавства директором навчального закладу і затверджується відповідним органом управління освітою.</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Обсяг педагогічного навантаження може бути менше тарифної ставки  (посадового окладу) лише за  письмовою згодою педагогічного працівника.</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Перерозподіл педагогічного навантаження протягом навчального року допускається лише у разі зміни кількості годин з окремих предметів, що передбачається робочим навчальним планом, або за письмовою згодою педагогічного працівника з дотриманням законодавства про працю.</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 правилами внутрішнього розпорядку та цим Статутом. </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 «педагог-організатор-методист» та інші.</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 законодавством України про працю, Законом України «Про загальну середню освіту» та іншими законодавчими актами.</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3.13. Педагогічні працівники, які систематично порушують статут, правила внутрішнього розпорядку навчального закладу, не виконують посадових обов’язків, умови колективного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3.14. Батьки та особи, які їх замінюють, мають право:</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зобов’язані:</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виховувати у дітей повагу до законів, прав, основних свобод людини.</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D37719" w:rsidRPr="00805DDA" w:rsidRDefault="00D37719" w:rsidP="00ED014A">
      <w:pPr>
        <w:jc w:val="both"/>
        <w:rPr>
          <w:rFonts w:ascii="Times New Roman" w:hAnsi="Times New Roman" w:cs="Times New Roman"/>
          <w:sz w:val="28"/>
          <w:szCs w:val="28"/>
        </w:rPr>
      </w:pPr>
    </w:p>
    <w:p w:rsidR="00D37719" w:rsidRPr="00805DDA" w:rsidRDefault="00D37719" w:rsidP="00ED014A">
      <w:pPr>
        <w:jc w:val="center"/>
        <w:rPr>
          <w:rFonts w:ascii="Times New Roman" w:hAnsi="Times New Roman" w:cs="Times New Roman"/>
          <w:sz w:val="28"/>
          <w:szCs w:val="28"/>
        </w:rPr>
      </w:pPr>
      <w:bookmarkStart w:id="2" w:name="bookmark2"/>
      <w:r w:rsidRPr="00805DDA">
        <w:rPr>
          <w:rFonts w:ascii="Times New Roman" w:hAnsi="Times New Roman" w:cs="Times New Roman"/>
          <w:sz w:val="28"/>
          <w:szCs w:val="28"/>
        </w:rPr>
        <w:t>IV. Управління навчальним закладом</w:t>
      </w:r>
      <w:bookmarkEnd w:id="2"/>
    </w:p>
    <w:p w:rsidR="00D37719" w:rsidRPr="00805DDA" w:rsidRDefault="00D37719" w:rsidP="00ED014A">
      <w:pPr>
        <w:jc w:val="both"/>
        <w:rPr>
          <w:rFonts w:ascii="Times New Roman" w:hAnsi="Times New Roman" w:cs="Times New Roman"/>
          <w:sz w:val="28"/>
          <w:szCs w:val="28"/>
        </w:rPr>
      </w:pP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4.2. Директор навчального закладу:</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 організовує навчально-виховний процес; </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 відповідає за якість і ефективність роботи педагогічного колективу; </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розпоряджається в установленому порядку шкільним майном і коштами;</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 конференцією), засновником, місцевими органами державної виконавчої влади тощо.</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 працівників навчального закладу - зборами трудового колективу; </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 учнів навчального закладу другого-третього ступеня - класними зборами; </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 батьків, представників громадськості - класними батьківськими зборами. </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Кожна категорія обирає однакову кількість делегатів.</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Загальні збори (конференція):</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заслуховують звіт директора і голови ради навчального закладу;</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4.4. У період між загальними зборами (конференцією) діє рада навчального закладу.</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4.4.1. Метою діяльності ради є:</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 сприяння демократизації і гуманізації навчально-виховного процесу; </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розширення колегіальних форм управління навчальним закладом;</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4.4.2. Основними завданнями ради є:</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формування навичок здорового способу життя;</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створення належного педагогічного клімату в навчальному закладі;</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сприяння організації дозвілля та оздоровлення учнів (вихованців);</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ініціювання дій, що сприяли б неухильному виконанню положень чинного</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законодавства щодо обов’язковості загальної середньої освіти;</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зміцнення партнерських зв’язків між родинами учнів (вихованців) та</w:t>
      </w:r>
      <w:r>
        <w:rPr>
          <w:rFonts w:ascii="Times New Roman" w:hAnsi="Times New Roman" w:cs="Times New Roman"/>
          <w:sz w:val="28"/>
          <w:szCs w:val="28"/>
        </w:rPr>
        <w:t xml:space="preserve"> з</w:t>
      </w:r>
      <w:r w:rsidRPr="00805DDA">
        <w:rPr>
          <w:rFonts w:ascii="Times New Roman" w:hAnsi="Times New Roman" w:cs="Times New Roman"/>
          <w:sz w:val="28"/>
          <w:szCs w:val="28"/>
        </w:rPr>
        <w:t>агальноосвітнім навчальним закладом з метою забезпечення єдності</w:t>
      </w:r>
      <w:r>
        <w:rPr>
          <w:rFonts w:ascii="Times New Roman" w:hAnsi="Times New Roman" w:cs="Times New Roman"/>
          <w:sz w:val="28"/>
          <w:szCs w:val="28"/>
        </w:rPr>
        <w:t xml:space="preserve"> н</w:t>
      </w:r>
      <w:r w:rsidRPr="00805DDA">
        <w:rPr>
          <w:rFonts w:ascii="Times New Roman" w:hAnsi="Times New Roman" w:cs="Times New Roman"/>
          <w:sz w:val="28"/>
          <w:szCs w:val="28"/>
        </w:rPr>
        <w:t>авчально-виховного процесу.</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4.4.3. До ради обираються пропорційно представники від педагогічного</w:t>
      </w:r>
      <w:r>
        <w:rPr>
          <w:rFonts w:ascii="Times New Roman" w:hAnsi="Times New Roman" w:cs="Times New Roman"/>
          <w:sz w:val="28"/>
          <w:szCs w:val="28"/>
        </w:rPr>
        <w:t xml:space="preserve"> к</w:t>
      </w:r>
      <w:r w:rsidRPr="00805DDA">
        <w:rPr>
          <w:rFonts w:ascii="Times New Roman" w:hAnsi="Times New Roman" w:cs="Times New Roman"/>
          <w:sz w:val="28"/>
          <w:szCs w:val="28"/>
        </w:rPr>
        <w:t>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На чергових виборах склад ради оновлюється не менше ніж на третину. </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4.4.4. Рада навчального закладу діє на засадах:</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дотримання вимог законодавства України;</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колегіальності ухвалення рішень;</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добровільності і рівноправності членства;</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гласності.</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У разі рівної кількості голосів вирішальним є голос голови ради.</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Рішення ради, що не суперечать чинному законодавству та Статуту</w:t>
      </w:r>
      <w:r>
        <w:rPr>
          <w:rFonts w:ascii="Times New Roman" w:hAnsi="Times New Roman" w:cs="Times New Roman"/>
          <w:sz w:val="28"/>
          <w:szCs w:val="28"/>
        </w:rPr>
        <w:t xml:space="preserve"> н</w:t>
      </w:r>
      <w:r w:rsidRPr="00805DDA">
        <w:rPr>
          <w:rFonts w:ascii="Times New Roman" w:hAnsi="Times New Roman" w:cs="Times New Roman"/>
          <w:sz w:val="28"/>
          <w:szCs w:val="28"/>
        </w:rPr>
        <w:t>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4.4.6. Рада навчального закладу:</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організовує виконання рішень загальних зборів (конференцій);</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затверджує режим роботи навчального закладу;</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приймає рішення спільно з педагогічною радою про представлення до нагородження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(вихованців), а також тенденції розвитку регіону, суспільства і держави;</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погоджує робочий навчальний план на кожний навчальний рік;</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заслуховує звіт голови ради, інформацію директора та його заступників з питань навчально-виховної та фінансово-господарської діяльності;</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бере участь у засіданнях атестаційної комісії з метою обговорення питань про присвоєння кваліфікаційних категорій вчителям;</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виносить на розгляд педагогічної ради пропозиції щодо поліпшення організації позакласної та позашкільної роботи з учнями;</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виступає ініціатором проведення добродійних акцій;</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вносить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ініціює розгляд кадрових питань та бере участь у їх вирішенні;</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розподіляє і контролює кошти фонду загального обов’язкового навчання, приймає рішення про надання матеріальної допомоги учням;</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розглядає питання родинного виховання;</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сприяє педагогічній освіті батьків;</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 сприяє поповненню бібліотечного фонду та передплаті періодичних видань; </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 розглядає питання здобуття обов’язкової загальної середньої освіти учнями; </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xml:space="preserve">- організовує громадський контроль за харчуванням і медичним обслуговуванням учнів; </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розглядає звернення учасників навчально-виховного процесу з питань роботи навчального закладу;</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вносить пропозиції щодо морального і матеріального заохочення учасників навчально-виховного процесу;</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може створювати постійні або тимчасові комісії з окремих напрямів роботи. Склад комісій та зміст їх роботи визначаються радою.</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Головою педагогічної ради є директор навчального закладу.</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Педагогічна рада розглядає питання:</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удосконалення і методичного забезпечення навчально-виховного процесу, планування та режиму роботи навчального закладу;</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переведення учнів до наступних класів і їх випуску, видачі документів про відповідний рівень освіти, нагородження за досягнення у навчанні;</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D37719" w:rsidRPr="00805DDA" w:rsidRDefault="00D37719" w:rsidP="00ED014A">
      <w:pPr>
        <w:jc w:val="both"/>
        <w:rPr>
          <w:rFonts w:ascii="Times New Roman" w:hAnsi="Times New Roman" w:cs="Times New Roman"/>
          <w:sz w:val="28"/>
          <w:szCs w:val="28"/>
        </w:rPr>
      </w:pPr>
    </w:p>
    <w:p w:rsidR="00D37719" w:rsidRPr="00805DDA" w:rsidRDefault="00D37719" w:rsidP="00ED014A">
      <w:pPr>
        <w:jc w:val="center"/>
        <w:rPr>
          <w:rFonts w:ascii="Times New Roman" w:hAnsi="Times New Roman" w:cs="Times New Roman"/>
          <w:sz w:val="28"/>
          <w:szCs w:val="28"/>
        </w:rPr>
      </w:pPr>
      <w:r w:rsidRPr="00805DDA">
        <w:rPr>
          <w:rFonts w:ascii="Times New Roman" w:hAnsi="Times New Roman" w:cs="Times New Roman"/>
          <w:sz w:val="28"/>
          <w:szCs w:val="28"/>
        </w:rPr>
        <w:t>V. Матеріально-технічна база</w:t>
      </w:r>
    </w:p>
    <w:p w:rsidR="00D37719" w:rsidRPr="00805DDA" w:rsidRDefault="00D37719" w:rsidP="00ED014A">
      <w:pPr>
        <w:jc w:val="both"/>
        <w:rPr>
          <w:rFonts w:ascii="Times New Roman" w:hAnsi="Times New Roman" w:cs="Times New Roman"/>
          <w:sz w:val="28"/>
          <w:szCs w:val="28"/>
        </w:rPr>
      </w:pPr>
    </w:p>
    <w:p w:rsidR="00D37719" w:rsidRPr="00805DDA" w:rsidRDefault="00D37719" w:rsidP="00ED014A">
      <w:pPr>
        <w:jc w:val="both"/>
        <w:rPr>
          <w:rFonts w:ascii="Times New Roman" w:hAnsi="Times New Roman" w:cs="Times New Roman"/>
          <w:sz w:val="28"/>
          <w:szCs w:val="28"/>
        </w:rPr>
      </w:pPr>
      <w:r w:rsidRPr="00805DDA">
        <w:rPr>
          <w:rFonts w:ascii="Times New Roman" w:hAnsi="Times New Roman" w:cs="Times New Roman"/>
          <w:sz w:val="28"/>
          <w:szCs w:val="28"/>
        </w:rPr>
        <w:tab/>
        <w:t>5.1. 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D37719" w:rsidRPr="00805DDA" w:rsidRDefault="00D37719" w:rsidP="00ED014A">
      <w:pPr>
        <w:jc w:val="both"/>
        <w:rPr>
          <w:rFonts w:ascii="Times New Roman" w:hAnsi="Times New Roman" w:cs="Times New Roman"/>
          <w:sz w:val="28"/>
          <w:szCs w:val="28"/>
        </w:rPr>
      </w:pPr>
      <w:r w:rsidRPr="00805DDA">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5.3. Джерелами формування майна навчального закладу є:</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5.3.1. Кошти районного бюджету.</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5.3.2. Власні надходження:</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5.3.2.2. Від реалізації майна.</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5.3.3. Майно, передане йому Уповноваженим органом.</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5.3.4. Майно, придбане у інших юридичних осіб.</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5.3.6. Майно, отримане з інших джерел, не заборонених чинним законодавством України.</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5.3.8. Інші джерела, не заборонені чинним законодавством.</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5.8. Навчальний заклад є неприбутковим бюджетним закладом.</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5.12. 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5.13. 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5.14. Бухгалтерський облік здійснюється самостійно або через комунальну установу «Василівський районний цент фінансового обліку та матеріально-технічного забезпечення закладів та установ освіти» Василівської районної ради Запорізької області.</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D37719" w:rsidRPr="00805DDA" w:rsidRDefault="00D37719" w:rsidP="00ED014A">
      <w:pPr>
        <w:jc w:val="both"/>
        <w:rPr>
          <w:rFonts w:ascii="Times New Roman" w:hAnsi="Times New Roman" w:cs="Times New Roman"/>
          <w:sz w:val="28"/>
          <w:szCs w:val="28"/>
        </w:rPr>
      </w:pPr>
    </w:p>
    <w:p w:rsidR="00D37719" w:rsidRPr="00805DDA" w:rsidRDefault="00D37719" w:rsidP="00ED014A">
      <w:pPr>
        <w:jc w:val="center"/>
        <w:rPr>
          <w:rFonts w:ascii="Times New Roman" w:hAnsi="Times New Roman" w:cs="Times New Roman"/>
          <w:sz w:val="28"/>
          <w:szCs w:val="28"/>
        </w:rPr>
      </w:pPr>
      <w:bookmarkStart w:id="3" w:name="bookmark3"/>
      <w:r w:rsidRPr="00805DDA">
        <w:rPr>
          <w:rFonts w:ascii="Times New Roman" w:hAnsi="Times New Roman" w:cs="Times New Roman"/>
          <w:sz w:val="28"/>
          <w:szCs w:val="28"/>
        </w:rPr>
        <w:t>VI. Міжнародне співробітництво</w:t>
      </w:r>
      <w:bookmarkEnd w:id="3"/>
    </w:p>
    <w:p w:rsidR="00D37719" w:rsidRPr="00805DDA" w:rsidRDefault="00D37719" w:rsidP="00ED014A">
      <w:pPr>
        <w:jc w:val="both"/>
        <w:rPr>
          <w:rFonts w:ascii="Times New Roman" w:hAnsi="Times New Roman" w:cs="Times New Roman"/>
          <w:sz w:val="28"/>
          <w:szCs w:val="28"/>
        </w:rPr>
      </w:pPr>
    </w:p>
    <w:p w:rsidR="00D37719" w:rsidRPr="00805DDA" w:rsidRDefault="00D37719" w:rsidP="00ED014A">
      <w:pPr>
        <w:ind w:firstLine="720"/>
        <w:jc w:val="both"/>
        <w:rPr>
          <w:rFonts w:ascii="Times New Roman" w:hAnsi="Times New Roman" w:cs="Times New Roman"/>
          <w:sz w:val="28"/>
          <w:szCs w:val="28"/>
        </w:rPr>
      </w:pPr>
      <w:r w:rsidRPr="00805DDA">
        <w:rPr>
          <w:rFonts w:ascii="Times New Roman" w:hAnsi="Times New Roman" w:cs="Times New Roman"/>
          <w:sz w:val="28"/>
          <w:szCs w:val="28"/>
        </w:rPr>
        <w:t>6.1. 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D37719" w:rsidRPr="00805DDA" w:rsidRDefault="00D37719" w:rsidP="00ED014A">
      <w:pPr>
        <w:jc w:val="both"/>
        <w:rPr>
          <w:rFonts w:ascii="Times New Roman" w:hAnsi="Times New Roman" w:cs="Times New Roman"/>
          <w:sz w:val="28"/>
          <w:szCs w:val="28"/>
        </w:rPr>
      </w:pPr>
      <w:r w:rsidRPr="00805DDA">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D37719" w:rsidRPr="00805DDA" w:rsidRDefault="00D37719" w:rsidP="00ED014A">
      <w:pPr>
        <w:jc w:val="both"/>
        <w:rPr>
          <w:rFonts w:ascii="Times New Roman" w:hAnsi="Times New Roman" w:cs="Times New Roman"/>
          <w:sz w:val="28"/>
          <w:szCs w:val="28"/>
        </w:rPr>
      </w:pPr>
    </w:p>
    <w:p w:rsidR="00D37719" w:rsidRPr="00805DDA" w:rsidRDefault="00D37719" w:rsidP="00ED014A">
      <w:pPr>
        <w:jc w:val="center"/>
        <w:rPr>
          <w:rFonts w:ascii="Times New Roman" w:hAnsi="Times New Roman" w:cs="Times New Roman"/>
          <w:sz w:val="28"/>
          <w:szCs w:val="28"/>
        </w:rPr>
      </w:pPr>
      <w:bookmarkStart w:id="4" w:name="bookmark4"/>
      <w:r w:rsidRPr="00805DDA">
        <w:rPr>
          <w:rFonts w:ascii="Times New Roman" w:hAnsi="Times New Roman" w:cs="Times New Roman"/>
          <w:sz w:val="28"/>
          <w:szCs w:val="28"/>
        </w:rPr>
        <w:t>VII. Контроль за діяльністю навчального закладу</w:t>
      </w:r>
      <w:bookmarkEnd w:id="4"/>
    </w:p>
    <w:p w:rsidR="00D37719" w:rsidRPr="00805DDA" w:rsidRDefault="00D37719" w:rsidP="00ED014A">
      <w:pPr>
        <w:jc w:val="both"/>
        <w:rPr>
          <w:rFonts w:ascii="Times New Roman" w:hAnsi="Times New Roman" w:cs="Times New Roman"/>
          <w:sz w:val="28"/>
          <w:szCs w:val="28"/>
        </w:rPr>
      </w:pPr>
    </w:p>
    <w:p w:rsidR="00D37719" w:rsidRPr="00805DDA" w:rsidRDefault="00D37719" w:rsidP="00ED014A">
      <w:pPr>
        <w:ind w:firstLine="720"/>
        <w:jc w:val="both"/>
        <w:rPr>
          <w:rFonts w:ascii="Times New Roman" w:hAnsi="Times New Roman" w:cs="Times New Roman"/>
          <w:sz w:val="28"/>
          <w:szCs w:val="28"/>
        </w:rPr>
      </w:pPr>
      <w:r w:rsidRPr="00805DDA">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 середньої освіти.</w:t>
      </w:r>
    </w:p>
    <w:p w:rsidR="00D37719" w:rsidRPr="00805DDA" w:rsidRDefault="00D37719" w:rsidP="00ED014A">
      <w:pPr>
        <w:ind w:firstLine="720"/>
        <w:jc w:val="both"/>
        <w:rPr>
          <w:rFonts w:ascii="Times New Roman" w:hAnsi="Times New Roman" w:cs="Times New Roman"/>
          <w:sz w:val="28"/>
          <w:szCs w:val="28"/>
        </w:rPr>
      </w:pPr>
      <w:r w:rsidRPr="00805DDA">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D37719" w:rsidRPr="00805DDA" w:rsidRDefault="00D37719" w:rsidP="00ED014A">
      <w:pPr>
        <w:jc w:val="both"/>
        <w:rPr>
          <w:rFonts w:ascii="Times New Roman" w:hAnsi="Times New Roman" w:cs="Times New Roman"/>
          <w:sz w:val="28"/>
          <w:szCs w:val="28"/>
        </w:rPr>
      </w:pPr>
      <w:r w:rsidRPr="00805DDA">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D37719" w:rsidRPr="00805DDA" w:rsidRDefault="00D37719" w:rsidP="00ED014A">
      <w:pPr>
        <w:jc w:val="both"/>
        <w:rPr>
          <w:rFonts w:ascii="Times New Roman" w:hAnsi="Times New Roman" w:cs="Times New Roman"/>
          <w:sz w:val="28"/>
          <w:szCs w:val="28"/>
        </w:rPr>
      </w:pPr>
      <w:r w:rsidRPr="00805DDA">
        <w:rPr>
          <w:rFonts w:ascii="Times New Roman" w:hAnsi="Times New Roman" w:cs="Times New Roman"/>
          <w:sz w:val="28"/>
          <w:szCs w:val="28"/>
        </w:rPr>
        <w:tab/>
        <w:t>7.4. У період між атестацією проводяться перевірки (інспектування) навчального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805DDA">
        <w:rPr>
          <w:rFonts w:ascii="Times New Roman" w:hAnsi="Times New Roman" w:cs="Times New Roman"/>
          <w:sz w:val="28"/>
          <w:szCs w:val="28"/>
        </w:rPr>
        <w:t>ом) відповідно до законодавства.</w:t>
      </w:r>
    </w:p>
    <w:p w:rsidR="00D37719" w:rsidRPr="00805DDA" w:rsidRDefault="00D37719" w:rsidP="00ED014A">
      <w:pPr>
        <w:jc w:val="both"/>
        <w:rPr>
          <w:rFonts w:ascii="Times New Roman" w:hAnsi="Times New Roman" w:cs="Times New Roman"/>
          <w:sz w:val="28"/>
          <w:szCs w:val="28"/>
        </w:rPr>
      </w:pPr>
    </w:p>
    <w:p w:rsidR="00D37719" w:rsidRPr="00805DDA" w:rsidRDefault="00D37719" w:rsidP="00ED014A">
      <w:pPr>
        <w:jc w:val="center"/>
        <w:rPr>
          <w:rFonts w:ascii="Times New Roman" w:hAnsi="Times New Roman" w:cs="Times New Roman"/>
          <w:sz w:val="28"/>
          <w:szCs w:val="28"/>
        </w:rPr>
      </w:pPr>
      <w:r w:rsidRPr="00805DDA">
        <w:rPr>
          <w:rFonts w:ascii="Times New Roman" w:hAnsi="Times New Roman" w:cs="Times New Roman"/>
          <w:sz w:val="28"/>
          <w:szCs w:val="28"/>
        </w:rPr>
        <w:t>VIII. Реорганізація або ліквідація навчального закладу</w:t>
      </w:r>
      <w:bookmarkEnd w:id="5"/>
    </w:p>
    <w:p w:rsidR="00D37719" w:rsidRPr="00805DDA" w:rsidRDefault="00D37719" w:rsidP="00ED014A">
      <w:pPr>
        <w:jc w:val="both"/>
        <w:rPr>
          <w:rFonts w:ascii="Times New Roman" w:hAnsi="Times New Roman" w:cs="Times New Roman"/>
          <w:sz w:val="28"/>
          <w:szCs w:val="28"/>
        </w:rPr>
      </w:pP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8.3.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8.4. Майно, що залишилось після задоволення претензій кредиторів за рішенням Василівської районної ради має бути передано іншій неприбутковій організації відповідного виду або зараховано до доходу бюджету.</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8.5.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8.6. Заклад втрачає право юридичної особи і визначається таким, що припинив існування, з моменту виключення його з державного реєстру України.</w:t>
      </w:r>
    </w:p>
    <w:p w:rsidR="00D37719" w:rsidRPr="00805DDA" w:rsidRDefault="00D37719" w:rsidP="00ED014A">
      <w:pPr>
        <w:ind w:firstLine="724"/>
        <w:jc w:val="both"/>
        <w:rPr>
          <w:rFonts w:ascii="Times New Roman" w:hAnsi="Times New Roman" w:cs="Times New Roman"/>
          <w:sz w:val="28"/>
          <w:szCs w:val="28"/>
        </w:rPr>
      </w:pPr>
      <w:r w:rsidRPr="00805DDA">
        <w:rPr>
          <w:rFonts w:ascii="Times New Roman" w:hAnsi="Times New Roman" w:cs="Times New Roman"/>
          <w:sz w:val="28"/>
          <w:szCs w:val="28"/>
        </w:rPr>
        <w:t>8.7. У разі реорганізації навчального закладу права і обов'язки переходять правонаступнику (-ам).</w:t>
      </w:r>
    </w:p>
    <w:p w:rsidR="00D37719" w:rsidRPr="00805DDA" w:rsidRDefault="00D37719" w:rsidP="00ED014A">
      <w:pPr>
        <w:jc w:val="both"/>
        <w:rPr>
          <w:rFonts w:ascii="Times New Roman" w:hAnsi="Times New Roman" w:cs="Times New Roman"/>
          <w:sz w:val="28"/>
          <w:szCs w:val="28"/>
        </w:rPr>
      </w:pPr>
    </w:p>
    <w:p w:rsidR="00D37719" w:rsidRPr="00805DDA" w:rsidRDefault="00D37719" w:rsidP="00ED014A">
      <w:pPr>
        <w:pStyle w:val="NormalWeb"/>
        <w:spacing w:after="0"/>
        <w:ind w:firstLine="798"/>
        <w:jc w:val="center"/>
        <w:rPr>
          <w:sz w:val="28"/>
          <w:szCs w:val="28"/>
          <w:lang w:val="uk-UA"/>
        </w:rPr>
      </w:pPr>
      <w:r w:rsidRPr="00805DDA">
        <w:rPr>
          <w:sz w:val="28"/>
          <w:szCs w:val="28"/>
          <w:lang w:val="uk-UA"/>
        </w:rPr>
        <w:t>ІХ. Затвердження статуту, доповнення і змін до нього</w:t>
      </w:r>
    </w:p>
    <w:p w:rsidR="00D37719" w:rsidRPr="00805DDA" w:rsidRDefault="00D37719" w:rsidP="00ED014A">
      <w:pPr>
        <w:pStyle w:val="NormalWeb"/>
        <w:spacing w:after="0"/>
        <w:ind w:firstLine="798"/>
        <w:jc w:val="both"/>
        <w:rPr>
          <w:sz w:val="28"/>
          <w:szCs w:val="28"/>
          <w:lang w:val="uk-UA"/>
        </w:rPr>
      </w:pPr>
    </w:p>
    <w:p w:rsidR="00D37719" w:rsidRPr="00805DDA" w:rsidRDefault="00D37719" w:rsidP="00ED014A">
      <w:pPr>
        <w:pStyle w:val="NormalWeb"/>
        <w:spacing w:after="0"/>
        <w:ind w:firstLine="720"/>
        <w:jc w:val="both"/>
        <w:rPr>
          <w:sz w:val="28"/>
          <w:szCs w:val="28"/>
          <w:lang w:val="uk-UA"/>
        </w:rPr>
      </w:pPr>
      <w:r w:rsidRPr="00805DDA">
        <w:rPr>
          <w:sz w:val="28"/>
          <w:szCs w:val="28"/>
          <w:lang w:val="uk-UA"/>
        </w:rPr>
        <w:t>9.1.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D37719" w:rsidRPr="00805DDA" w:rsidRDefault="00D37719" w:rsidP="00ED014A">
      <w:pPr>
        <w:ind w:right="-38" w:firstLine="720"/>
        <w:jc w:val="both"/>
        <w:rPr>
          <w:rFonts w:ascii="Times New Roman" w:hAnsi="Times New Roman"/>
          <w:sz w:val="28"/>
          <w:szCs w:val="28"/>
        </w:rPr>
      </w:pPr>
    </w:p>
    <w:p w:rsidR="00D37719" w:rsidRPr="00805DDA" w:rsidRDefault="00D37719" w:rsidP="00ED014A">
      <w:pPr>
        <w:ind w:firstLine="724"/>
        <w:jc w:val="both"/>
        <w:rPr>
          <w:rFonts w:ascii="Times New Roman" w:hAnsi="Times New Roman" w:cs="Times New Roman"/>
          <w:sz w:val="28"/>
          <w:szCs w:val="28"/>
        </w:rPr>
      </w:pPr>
    </w:p>
    <w:sectPr w:rsidR="00D37719" w:rsidRPr="00805DDA" w:rsidSect="00805DDA">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16213"/>
    <w:rsid w:val="000554D1"/>
    <w:rsid w:val="00066F1C"/>
    <w:rsid w:val="0006745D"/>
    <w:rsid w:val="0008636C"/>
    <w:rsid w:val="0009508A"/>
    <w:rsid w:val="000C7266"/>
    <w:rsid w:val="000E486D"/>
    <w:rsid w:val="00100206"/>
    <w:rsid w:val="001222D2"/>
    <w:rsid w:val="00156E5C"/>
    <w:rsid w:val="0016380D"/>
    <w:rsid w:val="001B4F24"/>
    <w:rsid w:val="001D561E"/>
    <w:rsid w:val="001D73D1"/>
    <w:rsid w:val="001E4EB0"/>
    <w:rsid w:val="001E6F25"/>
    <w:rsid w:val="001E796C"/>
    <w:rsid w:val="002057DD"/>
    <w:rsid w:val="00217376"/>
    <w:rsid w:val="0023297D"/>
    <w:rsid w:val="00281B5F"/>
    <w:rsid w:val="00297C50"/>
    <w:rsid w:val="002A14A2"/>
    <w:rsid w:val="002C186E"/>
    <w:rsid w:val="002F6997"/>
    <w:rsid w:val="00313D99"/>
    <w:rsid w:val="00313E31"/>
    <w:rsid w:val="003B3163"/>
    <w:rsid w:val="003C7ACE"/>
    <w:rsid w:val="003E0A08"/>
    <w:rsid w:val="003F7CB8"/>
    <w:rsid w:val="00411AA4"/>
    <w:rsid w:val="00432EB4"/>
    <w:rsid w:val="00441F3C"/>
    <w:rsid w:val="00443327"/>
    <w:rsid w:val="004747B2"/>
    <w:rsid w:val="00494A67"/>
    <w:rsid w:val="004A16E8"/>
    <w:rsid w:val="004A28E6"/>
    <w:rsid w:val="004B1E02"/>
    <w:rsid w:val="004D3A1D"/>
    <w:rsid w:val="005131E8"/>
    <w:rsid w:val="00521C55"/>
    <w:rsid w:val="00525214"/>
    <w:rsid w:val="005635A6"/>
    <w:rsid w:val="00563805"/>
    <w:rsid w:val="005730E9"/>
    <w:rsid w:val="00585E87"/>
    <w:rsid w:val="0059684B"/>
    <w:rsid w:val="005A10A9"/>
    <w:rsid w:val="005B5F2C"/>
    <w:rsid w:val="005F611B"/>
    <w:rsid w:val="00607B67"/>
    <w:rsid w:val="00616D2B"/>
    <w:rsid w:val="006351B7"/>
    <w:rsid w:val="0065627C"/>
    <w:rsid w:val="006672BF"/>
    <w:rsid w:val="00667B31"/>
    <w:rsid w:val="006766DD"/>
    <w:rsid w:val="00691A18"/>
    <w:rsid w:val="006B615C"/>
    <w:rsid w:val="006C0B14"/>
    <w:rsid w:val="006C589C"/>
    <w:rsid w:val="006E4CD0"/>
    <w:rsid w:val="00705EAF"/>
    <w:rsid w:val="00714FD8"/>
    <w:rsid w:val="0075575A"/>
    <w:rsid w:val="0077459C"/>
    <w:rsid w:val="007A4515"/>
    <w:rsid w:val="007B1DCA"/>
    <w:rsid w:val="007F06A6"/>
    <w:rsid w:val="00805DDA"/>
    <w:rsid w:val="00827591"/>
    <w:rsid w:val="00845884"/>
    <w:rsid w:val="008508BE"/>
    <w:rsid w:val="008541FD"/>
    <w:rsid w:val="00861BDD"/>
    <w:rsid w:val="008922D1"/>
    <w:rsid w:val="008B0CEB"/>
    <w:rsid w:val="008B2DBA"/>
    <w:rsid w:val="008E2709"/>
    <w:rsid w:val="008F405B"/>
    <w:rsid w:val="008F7C49"/>
    <w:rsid w:val="009173E5"/>
    <w:rsid w:val="00936A30"/>
    <w:rsid w:val="0096043B"/>
    <w:rsid w:val="009709BC"/>
    <w:rsid w:val="009D6A6E"/>
    <w:rsid w:val="009E0B6C"/>
    <w:rsid w:val="009E1B23"/>
    <w:rsid w:val="009E3321"/>
    <w:rsid w:val="009F7524"/>
    <w:rsid w:val="00A0116B"/>
    <w:rsid w:val="00A210CC"/>
    <w:rsid w:val="00A27CC8"/>
    <w:rsid w:val="00A4194A"/>
    <w:rsid w:val="00A429A5"/>
    <w:rsid w:val="00A54FDB"/>
    <w:rsid w:val="00A60DA5"/>
    <w:rsid w:val="00A70B81"/>
    <w:rsid w:val="00A71DE0"/>
    <w:rsid w:val="00A80979"/>
    <w:rsid w:val="00A840F1"/>
    <w:rsid w:val="00A92F7A"/>
    <w:rsid w:val="00AA3507"/>
    <w:rsid w:val="00AB7B2A"/>
    <w:rsid w:val="00AC36D4"/>
    <w:rsid w:val="00AE2E0A"/>
    <w:rsid w:val="00AE36D9"/>
    <w:rsid w:val="00AF5538"/>
    <w:rsid w:val="00B32171"/>
    <w:rsid w:val="00B42B52"/>
    <w:rsid w:val="00B62AA3"/>
    <w:rsid w:val="00B62B64"/>
    <w:rsid w:val="00B84471"/>
    <w:rsid w:val="00BA69FA"/>
    <w:rsid w:val="00BB3D1E"/>
    <w:rsid w:val="00BE49F9"/>
    <w:rsid w:val="00C2261A"/>
    <w:rsid w:val="00C473A2"/>
    <w:rsid w:val="00C97FA6"/>
    <w:rsid w:val="00CB4E7D"/>
    <w:rsid w:val="00CC0486"/>
    <w:rsid w:val="00D1760A"/>
    <w:rsid w:val="00D17CFF"/>
    <w:rsid w:val="00D249DB"/>
    <w:rsid w:val="00D36E0A"/>
    <w:rsid w:val="00D37719"/>
    <w:rsid w:val="00D55D5C"/>
    <w:rsid w:val="00DA6987"/>
    <w:rsid w:val="00DA6BAC"/>
    <w:rsid w:val="00DE435C"/>
    <w:rsid w:val="00DF4B64"/>
    <w:rsid w:val="00E054BF"/>
    <w:rsid w:val="00E201BA"/>
    <w:rsid w:val="00E27190"/>
    <w:rsid w:val="00E54709"/>
    <w:rsid w:val="00E8357B"/>
    <w:rsid w:val="00EC444B"/>
    <w:rsid w:val="00ED014A"/>
    <w:rsid w:val="00F10AB4"/>
    <w:rsid w:val="00F17CC7"/>
    <w:rsid w:val="00F22E4B"/>
    <w:rsid w:val="00F2367C"/>
    <w:rsid w:val="00F4304C"/>
    <w:rsid w:val="00F47075"/>
    <w:rsid w:val="00F67EDD"/>
    <w:rsid w:val="00F74A54"/>
    <w:rsid w:val="00FE0FA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6E4CD0"/>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TotalTime>
  <Pages>18</Pages>
  <Words>6434</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vasilich</cp:lastModifiedBy>
  <cp:revision>12</cp:revision>
  <dcterms:created xsi:type="dcterms:W3CDTF">2013-09-24T13:29:00Z</dcterms:created>
  <dcterms:modified xsi:type="dcterms:W3CDTF">2016-03-14T13:30:00Z</dcterms:modified>
</cp:coreProperties>
</file>